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7D070534"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https://nn-brand.com/index.cfm/belgium/brand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05EEE149"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7B3C65" w:rsidRPr="007B3C65">
          <w:rPr>
            <w:rStyle w:val="Hyperlink"/>
          </w:rPr>
          <w:t>belgium</w:t>
        </w:r>
        <w:r w:rsidRPr="007B3C65">
          <w:rPr>
            <w:rStyle w:val="Hyperlink"/>
          </w:rPr>
          <w:t>/brand</w:t>
        </w:r>
      </w:hyperlink>
    </w:p>
    <w:p w14:paraId="3BA8A218" w14:textId="6E6D8F50"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7B3C65">
          <w:rPr>
            <w:rStyle w:val="Hyperlink"/>
          </w:rPr>
          <w:t>belgium</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0FCA7F86"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https://nn-brand.com/index.cfm/belgium/image-bank/</w:t>
        </w:r>
      </w:hyperlink>
    </w:p>
    <w:p w14:paraId="65B3D3DA" w14:textId="0A9614F4"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https://nn-brand.com/index.cfm/belgium/my-selection/</w:t>
        </w:r>
      </w:hyperlink>
    </w:p>
    <w:p w14:paraId="3AAE814C" w14:textId="7AE03809"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https://nn-brand.com/index.cfm/belgium/my-transfer/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3CB001D5"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https://nn-brand.com/index.cfm/belgium/brand-showcase/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6C34A476"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https://nn-brand.com/index.cfm/belgium/image-bank/</w:t>
        </w:r>
      </w:hyperlink>
    </w:p>
    <w:p w14:paraId="3A9643F8" w14:textId="202B8227"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https://nn-brand.com/index.cfm/belgium/my-selection/</w:t>
        </w:r>
      </w:hyperlink>
    </w:p>
    <w:p w14:paraId="6BEAD6E0" w14:textId="6D1822FB"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https://nn-brand.com/index.cfm/belgium/my-transfer/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43256C4E"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https://nn-brand.com/index.cfm/belgium/brand-showcase/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0E159AF5"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https://nn-brand.com/index.cfm/belgium/brand-showcase/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bookmarkStart w:id="0" w:name="_GoBack"/>
      <w:bookmarkEnd w:id="0"/>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ECD53" w14:textId="77777777" w:rsidR="00956E68" w:rsidRDefault="00956E68">
      <w:r>
        <w:separator/>
      </w:r>
    </w:p>
  </w:endnote>
  <w:endnote w:type="continuationSeparator" w:id="0">
    <w:p w14:paraId="0D3DC28B" w14:textId="77777777" w:rsidR="00956E68" w:rsidRDefault="0095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899FD" w14:textId="77777777" w:rsidR="00956E68" w:rsidRDefault="00956E68">
      <w:r>
        <w:separator/>
      </w:r>
    </w:p>
  </w:footnote>
  <w:footnote w:type="continuationSeparator" w:id="0">
    <w:p w14:paraId="7A880174" w14:textId="77777777" w:rsidR="00956E68" w:rsidRDefault="00956E6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7B3C65">
            <w:t>4</w:t>
          </w:r>
          <w:r>
            <w:fldChar w:fldCharType="end"/>
          </w:r>
          <w:r>
            <w:t xml:space="preserve"> of </w:t>
          </w:r>
          <w:fldSimple w:instr=" SECTIONPAGES   \* MERGEFORMAT ">
            <w:r w:rsidR="007B3C65">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7B3C65">
            <w:t>1</w:t>
          </w:r>
          <w:r w:rsidRPr="00AE6C45">
            <w:fldChar w:fldCharType="end"/>
          </w:r>
          <w:r w:rsidRPr="00AE6C45">
            <w:t xml:space="preserve"> of </w:t>
          </w:r>
          <w:fldSimple w:instr=" SECTIONPAGES   \* MERGEFORMAT ">
            <w:r w:rsidR="007B3C65">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514A"/>
    <w:rsid w:val="000C58FC"/>
    <w:rsid w:val="000C73C5"/>
    <w:rsid w:val="000C7B3E"/>
    <w:rsid w:val="000D5300"/>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56E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belgium/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belgium/basic-elements" TargetMode="External"/><Relationship Id="rId11" Type="http://schemas.openxmlformats.org/officeDocument/2006/relationships/hyperlink" Target="https://nn-brand.com/index.cfm/belgium/image-bank/" TargetMode="External"/><Relationship Id="rId12" Type="http://schemas.openxmlformats.org/officeDocument/2006/relationships/hyperlink" Target="https://nn-brand.com/index.cfm/belgium/my-selection/" TargetMode="External"/><Relationship Id="rId13" Type="http://schemas.openxmlformats.org/officeDocument/2006/relationships/hyperlink" Target="https://nn-brand.com/index.cfm/belgium/my-transfer/" TargetMode="External"/><Relationship Id="rId14" Type="http://schemas.openxmlformats.org/officeDocument/2006/relationships/hyperlink" Target="https://nn-brand.com/index.cfm/belgium/brand-showcase/" TargetMode="External"/><Relationship Id="rId15" Type="http://schemas.openxmlformats.org/officeDocument/2006/relationships/hyperlink" Target="https://nn-brand.com/index.cfm/belgium/image-bank/" TargetMode="External"/><Relationship Id="rId16" Type="http://schemas.openxmlformats.org/officeDocument/2006/relationships/hyperlink" Target="https://nn-brand.com/index.cfm/belgium/my-selection/" TargetMode="External"/><Relationship Id="rId17" Type="http://schemas.openxmlformats.org/officeDocument/2006/relationships/hyperlink" Target="https://nn-brand.com/index.cfm/belgium/my-transfer/" TargetMode="External"/><Relationship Id="rId18" Type="http://schemas.openxmlformats.org/officeDocument/2006/relationships/hyperlink" Target="https://nn-brand.com/index.cfm/belgium/brand-showcase/" TargetMode="External"/><Relationship Id="rId19" Type="http://schemas.openxmlformats.org/officeDocument/2006/relationships/hyperlink" Target="https://nn-brand.com/index.cfm/belgium/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belgium/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D3E51-57AD-7842-8888-AB812BB2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51</TotalTime>
  <Pages>5</Pages>
  <Words>981</Words>
  <Characters>5596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6564</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29</cp:revision>
  <cp:lastPrinted>2015-12-10T18:42:00Z</cp:lastPrinted>
  <dcterms:created xsi:type="dcterms:W3CDTF">2016-01-04T16:31:00Z</dcterms:created>
  <dcterms:modified xsi:type="dcterms:W3CDTF">2016-01-21T12:04:00Z</dcterms:modified>
</cp:coreProperties>
</file>