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bookmarkStart w:id="0" w:name="_GoBack"/>
            <w:bookmarkEnd w:id="0"/>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5F8766" w14:textId="5F6F8E5C" w:rsidR="001E18A0" w:rsidRDefault="001E18A0" w:rsidP="001E18A0">
      <w:pPr>
        <w:pStyle w:val="BodytextNN"/>
        <w:suppressAutoHyphens/>
      </w:pPr>
      <w:r w:rsidRPr="00656954">
        <w:t xml:space="preserve">Download our Corporate </w:t>
      </w:r>
      <w:r w:rsidRPr="0069421A">
        <w:t xml:space="preserve">Brochure  at </w:t>
      </w:r>
      <w:hyperlink r:id="rId8" w:history="1">
        <w:r w:rsidR="007B3C65" w:rsidRPr="00AF0599">
          <w:rPr>
            <w:rStyle w:val="Hyperlink"/>
          </w:rPr>
          <w:t>https://nn-brand.com/index.cfm/</w:t>
        </w:r>
        <w:r w:rsidR="006079B8">
          <w:rPr>
            <w:rStyle w:val="Hyperlink"/>
          </w:rPr>
          <w:t>bulgaria</w:t>
        </w:r>
        <w:r w:rsidR="007B3C65" w:rsidRPr="00AF0599">
          <w:rPr>
            <w:rStyle w:val="Hyperlink"/>
          </w:rPr>
          <w:t>/brand</w:t>
        </w:r>
      </w:hyperlink>
    </w:p>
    <w:p w14:paraId="20C82E95" w14:textId="77777777" w:rsidR="007B3C65" w:rsidRPr="00656954" w:rsidRDefault="007B3C65"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295D228A" w:rsidR="001E18A0" w:rsidRPr="00656954" w:rsidRDefault="001E18A0" w:rsidP="001E18A0">
      <w:pPr>
        <w:pStyle w:val="BodytextNN"/>
        <w:suppressAutoHyphens/>
      </w:pPr>
      <w:r w:rsidRPr="00656954">
        <w:t xml:space="preserve">More about our brand at </w:t>
      </w:r>
      <w:hyperlink r:id="rId9" w:history="1">
        <w:r w:rsidRPr="007B3C65">
          <w:rPr>
            <w:rStyle w:val="Hyperlink"/>
          </w:rPr>
          <w:t>https://nn-brand.com/index.cfm/</w:t>
        </w:r>
        <w:r w:rsidR="006079B8">
          <w:rPr>
            <w:rStyle w:val="Hyperlink"/>
          </w:rPr>
          <w:t>bulgaria</w:t>
        </w:r>
        <w:r w:rsidRPr="007B3C65">
          <w:rPr>
            <w:rStyle w:val="Hyperlink"/>
          </w:rPr>
          <w:t>/brand</w:t>
        </w:r>
      </w:hyperlink>
    </w:p>
    <w:p w14:paraId="3BA8A218" w14:textId="74E4C4FF"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w:t>
        </w:r>
        <w:r w:rsidR="006079B8">
          <w:rPr>
            <w:rStyle w:val="Hyperlink"/>
          </w:rPr>
          <w:t>bulgaria</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08F1E338" w14:textId="584846B7"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image bank: </w:t>
      </w:r>
      <w:hyperlink r:id="rId11" w:history="1">
        <w:r w:rsidR="007B3C65" w:rsidRPr="007B3C65">
          <w:rPr>
            <w:rStyle w:val="Hyperlink"/>
            <w:b w:val="0"/>
            <w:color w:val="A6A6A6" w:themeColor="background1" w:themeShade="A6"/>
          </w:rPr>
          <w:t>https://nn-brand.com/index.cfm/</w:t>
        </w:r>
        <w:r w:rsidR="006079B8">
          <w:rPr>
            <w:rStyle w:val="Hyperlink"/>
            <w:b w:val="0"/>
            <w:color w:val="A6A6A6" w:themeColor="background1" w:themeShade="A6"/>
          </w:rPr>
          <w:t>bulgaria</w:t>
        </w:r>
        <w:r w:rsidR="007B3C65" w:rsidRPr="007B3C65">
          <w:rPr>
            <w:rStyle w:val="Hyperlink"/>
            <w:b w:val="0"/>
            <w:color w:val="A6A6A6" w:themeColor="background1" w:themeShade="A6"/>
          </w:rPr>
          <w:t>/image-bank/</w:t>
        </w:r>
      </w:hyperlink>
    </w:p>
    <w:p w14:paraId="65B3D3DA" w14:textId="04EE474B" w:rsidR="004073E7" w:rsidRPr="007B3C65" w:rsidRDefault="004073E7" w:rsidP="004073E7">
      <w:pPr>
        <w:pStyle w:val="BodytextboldNN"/>
        <w:suppressAutoHyphens/>
        <w:outlineLvl w:val="0"/>
        <w:rPr>
          <w:b w:val="0"/>
          <w:color w:val="A6A6A6" w:themeColor="background1" w:themeShade="A6"/>
        </w:rPr>
      </w:pPr>
      <w:r w:rsidRPr="007B3C65">
        <w:rPr>
          <w:b w:val="0"/>
          <w:color w:val="A6A6A6" w:themeColor="background1" w:themeShade="A6"/>
        </w:rPr>
        <w:t xml:space="preserve">My selection function: </w:t>
      </w:r>
      <w:hyperlink r:id="rId12" w:history="1">
        <w:r w:rsidR="007B3C65" w:rsidRPr="007B3C65">
          <w:rPr>
            <w:rStyle w:val="Hyperlink"/>
            <w:b w:val="0"/>
            <w:color w:val="A6A6A6" w:themeColor="background1" w:themeShade="A6"/>
          </w:rPr>
          <w:t>https://nn-brand.com/index.cfm/</w:t>
        </w:r>
        <w:r w:rsidR="006079B8">
          <w:rPr>
            <w:rStyle w:val="Hyperlink"/>
            <w:b w:val="0"/>
            <w:color w:val="A6A6A6" w:themeColor="background1" w:themeShade="A6"/>
          </w:rPr>
          <w:t>bulgaria</w:t>
        </w:r>
        <w:r w:rsidR="007B3C65" w:rsidRPr="007B3C65">
          <w:rPr>
            <w:rStyle w:val="Hyperlink"/>
            <w:b w:val="0"/>
            <w:color w:val="A6A6A6" w:themeColor="background1" w:themeShade="A6"/>
          </w:rPr>
          <w:t>/my-selection/</w:t>
        </w:r>
      </w:hyperlink>
    </w:p>
    <w:p w14:paraId="3AAE814C" w14:textId="4BB62A93"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transfer: </w:t>
      </w:r>
      <w:hyperlink r:id="rId13" w:history="1">
        <w:r w:rsidR="007B3C65" w:rsidRPr="007B3C65">
          <w:rPr>
            <w:rStyle w:val="Hyperlink"/>
            <w:b w:val="0"/>
            <w:color w:val="A6A6A6" w:themeColor="background1" w:themeShade="A6"/>
          </w:rPr>
          <w:t>https://nn-brand.com/index.cfm/</w:t>
        </w:r>
        <w:r w:rsidR="006079B8">
          <w:rPr>
            <w:rStyle w:val="Hyperlink"/>
            <w:b w:val="0"/>
            <w:color w:val="A6A6A6" w:themeColor="background1" w:themeShade="A6"/>
          </w:rPr>
          <w:t>bulgaria</w:t>
        </w:r>
        <w:r w:rsidR="007B3C65" w:rsidRPr="007B3C65">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06D2B765" w14:textId="0D1F8FCB" w:rsidR="007B3C65" w:rsidRPr="007B3C65" w:rsidRDefault="007B3C65" w:rsidP="001E18A0">
      <w:pPr>
        <w:pStyle w:val="BodytextNN"/>
        <w:suppressAutoHyphens/>
        <w:outlineLvl w:val="0"/>
        <w:rPr>
          <w:color w:val="A6A6A6" w:themeColor="background1" w:themeShade="A6"/>
        </w:rPr>
      </w:pPr>
      <w:hyperlink r:id="rId14" w:history="1">
        <w:r w:rsidRPr="007B3C65">
          <w:rPr>
            <w:rStyle w:val="Hyperlink"/>
            <w:color w:val="A6A6A6" w:themeColor="background1" w:themeShade="A6"/>
          </w:rPr>
          <w:t>https://nn-brand.com/index.cfm/</w:t>
        </w:r>
        <w:r w:rsidR="006079B8">
          <w:rPr>
            <w:rStyle w:val="Hyperlink"/>
            <w:color w:val="A6A6A6" w:themeColor="background1" w:themeShade="A6"/>
          </w:rPr>
          <w:t>bulgaria</w:t>
        </w:r>
        <w:r w:rsidRPr="007B3C65">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5F9CAC76" w14:textId="72B51EC7"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image bank: </w:t>
      </w:r>
      <w:hyperlink r:id="rId15" w:history="1">
        <w:r w:rsidR="007B3C65" w:rsidRPr="007B3C65">
          <w:rPr>
            <w:rStyle w:val="Hyperlink"/>
            <w:color w:val="A6A6A6" w:themeColor="background1" w:themeShade="A6"/>
          </w:rPr>
          <w:t>https://nn-brand.com/index.cfm/</w:t>
        </w:r>
        <w:r w:rsidR="006079B8">
          <w:rPr>
            <w:rStyle w:val="Hyperlink"/>
            <w:color w:val="A6A6A6" w:themeColor="background1" w:themeShade="A6"/>
          </w:rPr>
          <w:t>bulgaria</w:t>
        </w:r>
        <w:r w:rsidR="007B3C65" w:rsidRPr="007B3C65">
          <w:rPr>
            <w:rStyle w:val="Hyperlink"/>
            <w:color w:val="A6A6A6" w:themeColor="background1" w:themeShade="A6"/>
          </w:rPr>
          <w:t>/image-bank/</w:t>
        </w:r>
      </w:hyperlink>
    </w:p>
    <w:p w14:paraId="3A9643F8" w14:textId="1C0ABAD1" w:rsidR="007B3C65" w:rsidRPr="007B3C65" w:rsidRDefault="00F27A5D" w:rsidP="00475774">
      <w:pPr>
        <w:pStyle w:val="Dashedlist1stlevelNN"/>
        <w:ind w:left="284" w:firstLine="0"/>
        <w:rPr>
          <w:color w:val="A6A6A6" w:themeColor="background1" w:themeShade="A6"/>
        </w:rPr>
      </w:pPr>
      <w:r w:rsidRPr="007B3C65">
        <w:rPr>
          <w:color w:val="A6A6A6" w:themeColor="background1" w:themeShade="A6"/>
        </w:rPr>
        <w:lastRenderedPageBreak/>
        <w:t xml:space="preserve">My selection function: </w:t>
      </w:r>
      <w:hyperlink r:id="rId16" w:history="1">
        <w:r w:rsidR="007B3C65" w:rsidRPr="007B3C65">
          <w:rPr>
            <w:rStyle w:val="Hyperlink"/>
            <w:color w:val="A6A6A6" w:themeColor="background1" w:themeShade="A6"/>
          </w:rPr>
          <w:t>https://nn-brand.com/index.cfm/</w:t>
        </w:r>
        <w:r w:rsidR="006079B8">
          <w:rPr>
            <w:rStyle w:val="Hyperlink"/>
            <w:color w:val="A6A6A6" w:themeColor="background1" w:themeShade="A6"/>
          </w:rPr>
          <w:t>bulgaria</w:t>
        </w:r>
        <w:r w:rsidR="007B3C65" w:rsidRPr="007B3C65">
          <w:rPr>
            <w:rStyle w:val="Hyperlink"/>
            <w:color w:val="A6A6A6" w:themeColor="background1" w:themeShade="A6"/>
          </w:rPr>
          <w:t>/my-selection/</w:t>
        </w:r>
      </w:hyperlink>
    </w:p>
    <w:p w14:paraId="6BEAD6E0" w14:textId="16BF9508"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transfer: </w:t>
      </w:r>
      <w:hyperlink r:id="rId17" w:history="1">
        <w:r w:rsidR="007B3C65" w:rsidRPr="007B3C65">
          <w:rPr>
            <w:rStyle w:val="Hyperlink"/>
            <w:color w:val="A6A6A6" w:themeColor="background1" w:themeShade="A6"/>
          </w:rPr>
          <w:t>https://nn-brand.com/index.cfm/</w:t>
        </w:r>
        <w:r w:rsidR="006079B8">
          <w:rPr>
            <w:rStyle w:val="Hyperlink"/>
            <w:color w:val="A6A6A6" w:themeColor="background1" w:themeShade="A6"/>
          </w:rPr>
          <w:t>bulgaria</w:t>
        </w:r>
        <w:r w:rsidR="007B3C65" w:rsidRPr="007B3C65">
          <w:rPr>
            <w:rStyle w:val="Hyperlink"/>
            <w:color w:val="A6A6A6" w:themeColor="background1" w:themeShade="A6"/>
          </w:rPr>
          <w:t>/my-transfer/</w:t>
        </w:r>
      </w:hyperlink>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5202E481" w14:textId="66F3BA02"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Brand showcase: </w:t>
      </w:r>
      <w:hyperlink r:id="rId18" w:history="1">
        <w:r w:rsidR="007B3C65" w:rsidRPr="007B3C65">
          <w:rPr>
            <w:rStyle w:val="Hyperlink"/>
            <w:color w:val="A6A6A6" w:themeColor="background1" w:themeShade="A6"/>
          </w:rPr>
          <w:t>https://nn-brand.com/index.cfm/</w:t>
        </w:r>
        <w:r w:rsidR="006079B8">
          <w:rPr>
            <w:rStyle w:val="Hyperlink"/>
            <w:color w:val="A6A6A6" w:themeColor="background1" w:themeShade="A6"/>
          </w:rPr>
          <w:t>bulgaria</w:t>
        </w:r>
        <w:r w:rsidR="007B3C65" w:rsidRPr="007B3C65">
          <w:rPr>
            <w:rStyle w:val="Hyperlink"/>
            <w:color w:val="A6A6A6" w:themeColor="background1" w:themeShade="A6"/>
          </w:rPr>
          <w:t>/</w:t>
        </w:r>
        <w:r w:rsidR="007B3C65" w:rsidRPr="007B3C65">
          <w:rPr>
            <w:rStyle w:val="Hyperlink"/>
            <w:color w:val="A6A6A6" w:themeColor="background1" w:themeShade="A6"/>
          </w:rPr>
          <w:t>brand-showcase/</w:t>
        </w:r>
      </w:hyperlink>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0DB8D6AA" w14:textId="3C361617" w:rsidR="007B3C65" w:rsidRPr="00475774" w:rsidRDefault="00DB10AC" w:rsidP="007B3C65">
      <w:pPr>
        <w:pStyle w:val="Dashedlist1stlevelNN"/>
        <w:ind w:left="284" w:firstLine="0"/>
        <w:rPr>
          <w:color w:val="999999"/>
        </w:rPr>
      </w:pPr>
      <w:r w:rsidRPr="007B3C65">
        <w:rPr>
          <w:color w:val="A6A6A6" w:themeColor="background1" w:themeShade="A6"/>
        </w:rPr>
        <w:t xml:space="preserve">Brand showcase: </w:t>
      </w:r>
      <w:hyperlink r:id="rId19" w:history="1">
        <w:r w:rsidR="007B3C65" w:rsidRPr="007B3C65">
          <w:rPr>
            <w:rStyle w:val="Hyperlink"/>
            <w:color w:val="A6A6A6" w:themeColor="background1" w:themeShade="A6"/>
          </w:rPr>
          <w:t>https://nn-brand.com/index.cfm/</w:t>
        </w:r>
        <w:r w:rsidR="006079B8">
          <w:rPr>
            <w:rStyle w:val="Hyperlink"/>
            <w:color w:val="A6A6A6" w:themeColor="background1" w:themeShade="A6"/>
          </w:rPr>
          <w:t>bulgaria</w:t>
        </w:r>
        <w:r w:rsidR="007B3C65" w:rsidRPr="007B3C65">
          <w:rPr>
            <w:rStyle w:val="Hyperlink"/>
            <w:color w:val="A6A6A6" w:themeColor="background1" w:themeShade="A6"/>
          </w:rPr>
          <w:t>/brand-showcase/</w:t>
        </w:r>
      </w:hyperlink>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p>
    <w:sectPr w:rsidR="003F6C2A" w:rsidRPr="00656954" w:rsidSect="00475774">
      <w:headerReference w:type="default" r:id="rId20"/>
      <w:footerReference w:type="default" r:id="rId21"/>
      <w:headerReference w:type="first" r:id="rId22"/>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34021" w14:textId="77777777" w:rsidR="00786A09" w:rsidRDefault="00786A09">
      <w:r>
        <w:separator/>
      </w:r>
    </w:p>
  </w:endnote>
  <w:endnote w:type="continuationSeparator" w:id="0">
    <w:p w14:paraId="6017EDEE" w14:textId="77777777" w:rsidR="00786A09" w:rsidRDefault="0078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6F24E" w14:textId="77777777" w:rsidR="00786A09" w:rsidRDefault="00786A09">
      <w:r>
        <w:separator/>
      </w:r>
    </w:p>
  </w:footnote>
  <w:footnote w:type="continuationSeparator" w:id="0">
    <w:p w14:paraId="78520F3B" w14:textId="77777777" w:rsidR="00786A09" w:rsidRDefault="00786A0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1A27EB">
            <w:t>2</w:t>
          </w:r>
          <w:r>
            <w:fldChar w:fldCharType="end"/>
          </w:r>
          <w:r>
            <w:t xml:space="preserve"> of </w:t>
          </w:r>
          <w:fldSimple w:instr=" SECTIONPAGES   \* MERGEFORMAT ">
            <w:r w:rsidR="001A27EB">
              <w:t>5</w:t>
            </w:r>
          </w:fldSimple>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1A27EB">
            <w:t>1</w:t>
          </w:r>
          <w:r w:rsidRPr="00AE6C45">
            <w:fldChar w:fldCharType="end"/>
          </w:r>
          <w:r w:rsidRPr="00AE6C45">
            <w:t xml:space="preserve"> of </w:t>
          </w:r>
          <w:fldSimple w:instr=" SECTIONPAGES   \* MERGEFORMAT ">
            <w:r w:rsidR="001A27EB">
              <w:t>5</w:t>
            </w:r>
          </w:fldSimple>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40D6"/>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2ABF"/>
    <w:rsid w:val="000C514A"/>
    <w:rsid w:val="000C58FC"/>
    <w:rsid w:val="000C73C5"/>
    <w:rsid w:val="000C7B3E"/>
    <w:rsid w:val="000D5300"/>
    <w:rsid w:val="000D5580"/>
    <w:rsid w:val="000D6AB7"/>
    <w:rsid w:val="000E11AB"/>
    <w:rsid w:val="000E55A1"/>
    <w:rsid w:val="000E6E43"/>
    <w:rsid w:val="000F0BBB"/>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79D8"/>
    <w:rsid w:val="0018093D"/>
    <w:rsid w:val="00180BE7"/>
    <w:rsid w:val="001838FB"/>
    <w:rsid w:val="00184F05"/>
    <w:rsid w:val="00196624"/>
    <w:rsid w:val="001A27EB"/>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A314C"/>
    <w:rsid w:val="002B08A4"/>
    <w:rsid w:val="002B1AAD"/>
    <w:rsid w:val="002B2998"/>
    <w:rsid w:val="002B2A69"/>
    <w:rsid w:val="002B64EE"/>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645C"/>
    <w:rsid w:val="00540F84"/>
    <w:rsid w:val="005416A7"/>
    <w:rsid w:val="00545244"/>
    <w:rsid w:val="00552C60"/>
    <w:rsid w:val="00553801"/>
    <w:rsid w:val="005615BE"/>
    <w:rsid w:val="00562E3D"/>
    <w:rsid w:val="00566494"/>
    <w:rsid w:val="00575FFC"/>
    <w:rsid w:val="00577763"/>
    <w:rsid w:val="00581F06"/>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079B8"/>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6A09"/>
    <w:rsid w:val="00787ACB"/>
    <w:rsid w:val="00787B55"/>
    <w:rsid w:val="0079179F"/>
    <w:rsid w:val="00796A8D"/>
    <w:rsid w:val="007A5E25"/>
    <w:rsid w:val="007B0C20"/>
    <w:rsid w:val="007B38EE"/>
    <w:rsid w:val="007B3C65"/>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611A8"/>
    <w:rsid w:val="0086137E"/>
    <w:rsid w:val="00864B00"/>
    <w:rsid w:val="008652E9"/>
    <w:rsid w:val="008736AE"/>
    <w:rsid w:val="00876BBB"/>
    <w:rsid w:val="008775D3"/>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606EB"/>
    <w:rsid w:val="00961EB2"/>
    <w:rsid w:val="00963973"/>
    <w:rsid w:val="009650CA"/>
    <w:rsid w:val="009679BD"/>
    <w:rsid w:val="009709BA"/>
    <w:rsid w:val="00971B3B"/>
    <w:rsid w:val="00971B80"/>
    <w:rsid w:val="0098004C"/>
    <w:rsid w:val="00983942"/>
    <w:rsid w:val="009A73DA"/>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678D"/>
    <w:rsid w:val="00AB0D90"/>
    <w:rsid w:val="00AB1E21"/>
    <w:rsid w:val="00AB1E30"/>
    <w:rsid w:val="00AB2477"/>
    <w:rsid w:val="00AB56F0"/>
    <w:rsid w:val="00AB5DBD"/>
    <w:rsid w:val="00AC273E"/>
    <w:rsid w:val="00AD0A92"/>
    <w:rsid w:val="00AD1510"/>
    <w:rsid w:val="00AD24E6"/>
    <w:rsid w:val="00AD31A0"/>
    <w:rsid w:val="00AD3406"/>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E2BA6"/>
    <w:rsid w:val="00CE5AC3"/>
    <w:rsid w:val="00CE7B18"/>
    <w:rsid w:val="00CF2B0C"/>
    <w:rsid w:val="00D00FD3"/>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bulgaria/brand"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nn-brand.com/index.cfm/bulgaria/basic-elements" TargetMode="External"/><Relationship Id="rId11" Type="http://schemas.openxmlformats.org/officeDocument/2006/relationships/hyperlink" Target="https://nn-brand.com/index.cfm/bulgaria/image-bank/" TargetMode="External"/><Relationship Id="rId12" Type="http://schemas.openxmlformats.org/officeDocument/2006/relationships/hyperlink" Target="https://nn-brand.com/index.cfm/bulgaria/my-selection/" TargetMode="External"/><Relationship Id="rId13" Type="http://schemas.openxmlformats.org/officeDocument/2006/relationships/hyperlink" Target="https://nn-brand.com/index.cfm/bulgaria/my-transfer/" TargetMode="External"/><Relationship Id="rId14" Type="http://schemas.openxmlformats.org/officeDocument/2006/relationships/hyperlink" Target="https://nn-brand.com/index.cfm/bulgaria/brand-showcase/" TargetMode="External"/><Relationship Id="rId15" Type="http://schemas.openxmlformats.org/officeDocument/2006/relationships/hyperlink" Target="https://nn-brand.com/index.cfm/bulgaria/image-bank/" TargetMode="External"/><Relationship Id="rId16" Type="http://schemas.openxmlformats.org/officeDocument/2006/relationships/hyperlink" Target="https://nn-brand.com/index.cfm/bulgaria/my-selection/" TargetMode="External"/><Relationship Id="rId17" Type="http://schemas.openxmlformats.org/officeDocument/2006/relationships/hyperlink" Target="https://nn-brand.com/index.cfm/bulgaria/my-transfer/" TargetMode="External"/><Relationship Id="rId18" Type="http://schemas.openxmlformats.org/officeDocument/2006/relationships/hyperlink" Target="https://nn-brand.com/index.cfm/bulgaria/brand-showcase/" TargetMode="External"/><Relationship Id="rId19" Type="http://schemas.openxmlformats.org/officeDocument/2006/relationships/hyperlink" Target="https://nn-brand.com/index.cfm/bulgaria/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bulgaria/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D6ABE-24E1-1049-998D-7EF31DE5C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1</TotalTime>
  <Pages>5</Pages>
  <Words>983</Words>
  <Characters>5607</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6577</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2</cp:revision>
  <cp:lastPrinted>2015-12-10T18:42:00Z</cp:lastPrinted>
  <dcterms:created xsi:type="dcterms:W3CDTF">2016-01-21T13:29:00Z</dcterms:created>
  <dcterms:modified xsi:type="dcterms:W3CDTF">2016-01-21T13:29:00Z</dcterms:modified>
</cp:coreProperties>
</file>