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3DBA5664"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5A0285">
          <w:rPr>
            <w:rStyle w:val="Hyperlink"/>
          </w:rPr>
          <w:t>greece</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7CAD092F"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5A0285">
          <w:rPr>
            <w:rStyle w:val="Hyperlink"/>
          </w:rPr>
          <w:t>greece</w:t>
        </w:r>
        <w:r w:rsidRPr="007B3C65">
          <w:rPr>
            <w:rStyle w:val="Hyperlink"/>
          </w:rPr>
          <w:t>/brand</w:t>
        </w:r>
      </w:hyperlink>
    </w:p>
    <w:p w14:paraId="3BA8A218" w14:textId="1375E535"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5A0285">
          <w:rPr>
            <w:rStyle w:val="Hyperlink"/>
          </w:rPr>
          <w:t>greece</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039AD4A4"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5A0285">
          <w:rPr>
            <w:rStyle w:val="Hyperlink"/>
            <w:b w:val="0"/>
            <w:color w:val="A6A6A6" w:themeColor="background1" w:themeShade="A6"/>
          </w:rPr>
          <w:t>greece</w:t>
        </w:r>
        <w:r w:rsidR="007B3C65" w:rsidRPr="007B3C65">
          <w:rPr>
            <w:rStyle w:val="Hyperlink"/>
            <w:b w:val="0"/>
            <w:color w:val="A6A6A6" w:themeColor="background1" w:themeShade="A6"/>
          </w:rPr>
          <w:t>/image-bank/</w:t>
        </w:r>
      </w:hyperlink>
    </w:p>
    <w:p w14:paraId="65B3D3DA" w14:textId="010C347B"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5A0285">
          <w:rPr>
            <w:rStyle w:val="Hyperlink"/>
            <w:b w:val="0"/>
            <w:color w:val="A6A6A6" w:themeColor="background1" w:themeShade="A6"/>
          </w:rPr>
          <w:t>greece</w:t>
        </w:r>
        <w:r w:rsidR="007B3C65" w:rsidRPr="007B3C65">
          <w:rPr>
            <w:rStyle w:val="Hyperlink"/>
            <w:b w:val="0"/>
            <w:color w:val="A6A6A6" w:themeColor="background1" w:themeShade="A6"/>
          </w:rPr>
          <w:t>/my-selection/</w:t>
        </w:r>
      </w:hyperlink>
    </w:p>
    <w:p w14:paraId="3AAE814C" w14:textId="630CA5A7"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5A0285">
          <w:rPr>
            <w:rStyle w:val="Hyperlink"/>
            <w:b w:val="0"/>
            <w:color w:val="A6A6A6" w:themeColor="background1" w:themeShade="A6"/>
          </w:rPr>
          <w:t>greec</w:t>
        </w:r>
        <w:r w:rsidR="005A0285">
          <w:rPr>
            <w:rStyle w:val="Hyperlink"/>
            <w:b w:val="0"/>
            <w:color w:val="A6A6A6" w:themeColor="background1" w:themeShade="A6"/>
          </w:rPr>
          <w:t>e</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60CD88DA" w:rsidR="007B3C65" w:rsidRPr="007B3C65" w:rsidRDefault="00161298" w:rsidP="001E18A0">
      <w:pPr>
        <w:pStyle w:val="BodytextNN"/>
        <w:suppressAutoHyphens/>
        <w:outlineLvl w:val="0"/>
        <w:rPr>
          <w:color w:val="A6A6A6" w:themeColor="background1" w:themeShade="A6"/>
        </w:rPr>
      </w:pPr>
      <w:hyperlink r:id="rId14" w:history="1">
        <w:r w:rsidR="007B3C65" w:rsidRPr="007B3C65">
          <w:rPr>
            <w:rStyle w:val="Hyperlink"/>
            <w:color w:val="A6A6A6" w:themeColor="background1" w:themeShade="A6"/>
          </w:rPr>
          <w:t>https://nn-brand.com/index.cfm/</w:t>
        </w:r>
        <w:r w:rsidR="005A0285">
          <w:rPr>
            <w:rStyle w:val="Hyperlink"/>
            <w:color w:val="A6A6A6" w:themeColor="background1" w:themeShade="A6"/>
          </w:rPr>
          <w:t>greece</w:t>
        </w:r>
        <w:r w:rsidR="007B3C65"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537D7602"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5A0285">
          <w:rPr>
            <w:rStyle w:val="Hyperlink"/>
            <w:color w:val="A6A6A6" w:themeColor="background1" w:themeShade="A6"/>
          </w:rPr>
          <w:t>greece</w:t>
        </w:r>
        <w:r w:rsidR="007B3C65" w:rsidRPr="007B3C65">
          <w:rPr>
            <w:rStyle w:val="Hyperlink"/>
            <w:color w:val="A6A6A6" w:themeColor="background1" w:themeShade="A6"/>
          </w:rPr>
          <w:t>/image-bank/</w:t>
        </w:r>
      </w:hyperlink>
    </w:p>
    <w:p w14:paraId="3A9643F8" w14:textId="01758904"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5A0285">
          <w:rPr>
            <w:rStyle w:val="Hyperlink"/>
            <w:color w:val="A6A6A6" w:themeColor="background1" w:themeShade="A6"/>
          </w:rPr>
          <w:t>greece</w:t>
        </w:r>
        <w:r w:rsidR="007B3C65" w:rsidRPr="007B3C65">
          <w:rPr>
            <w:rStyle w:val="Hyperlink"/>
            <w:color w:val="A6A6A6" w:themeColor="background1" w:themeShade="A6"/>
          </w:rPr>
          <w:t>/my-selection/</w:t>
        </w:r>
      </w:hyperlink>
    </w:p>
    <w:p w14:paraId="6BEAD6E0" w14:textId="69CC593E"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5A0285">
          <w:rPr>
            <w:rStyle w:val="Hyperlink"/>
            <w:color w:val="A6A6A6" w:themeColor="background1" w:themeShade="A6"/>
          </w:rPr>
          <w:t>greece</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418FE587"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5A0285">
          <w:rPr>
            <w:rStyle w:val="Hyperlink"/>
            <w:color w:val="A6A6A6" w:themeColor="background1" w:themeShade="A6"/>
          </w:rPr>
          <w:t>greece</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57BD0526"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5A0285">
          <w:rPr>
            <w:rStyle w:val="Hyperlink"/>
            <w:color w:val="A6A6A6" w:themeColor="background1" w:themeShade="A6"/>
          </w:rPr>
          <w:t>greece</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bookmarkStart w:id="0" w:name="_GoBack"/>
      <w:bookmarkEnd w:id="0"/>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2D9FA" w14:textId="77777777" w:rsidR="00161298" w:rsidRDefault="00161298">
      <w:r>
        <w:separator/>
      </w:r>
    </w:p>
  </w:endnote>
  <w:endnote w:type="continuationSeparator" w:id="0">
    <w:p w14:paraId="2A466248" w14:textId="77777777" w:rsidR="00161298" w:rsidRDefault="0016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6E51" w14:textId="77777777" w:rsidR="00161298" w:rsidRDefault="00161298">
      <w:r>
        <w:separator/>
      </w:r>
    </w:p>
  </w:footnote>
  <w:footnote w:type="continuationSeparator" w:id="0">
    <w:p w14:paraId="29309B8B" w14:textId="77777777" w:rsidR="00161298" w:rsidRDefault="001612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5A0285">
            <w:t>5</w:t>
          </w:r>
          <w:r>
            <w:fldChar w:fldCharType="end"/>
          </w:r>
          <w:r>
            <w:t xml:space="preserve"> of </w:t>
          </w:r>
          <w:r w:rsidR="00161298">
            <w:fldChar w:fldCharType="begin"/>
          </w:r>
          <w:r w:rsidR="00161298">
            <w:instrText xml:space="preserve"> SECTIONPAGES   \* MERGEFORMAT </w:instrText>
          </w:r>
          <w:r w:rsidR="00161298">
            <w:fldChar w:fldCharType="separate"/>
          </w:r>
          <w:r w:rsidR="005A0285">
            <w:t>5</w:t>
          </w:r>
          <w:r w:rsidR="00161298">
            <w:fldChar w:fldCharType="end"/>
          </w:r>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5A0285">
            <w:t>1</w:t>
          </w:r>
          <w:r w:rsidRPr="00AE6C45">
            <w:fldChar w:fldCharType="end"/>
          </w:r>
          <w:r w:rsidRPr="00AE6C45">
            <w:t xml:space="preserve"> of </w:t>
          </w:r>
          <w:r w:rsidR="00161298">
            <w:fldChar w:fldCharType="begin"/>
          </w:r>
          <w:r w:rsidR="00161298">
            <w:instrText xml:space="preserve"> SECTIONPAGES   \* MERGEFORMAT </w:instrText>
          </w:r>
          <w:r w:rsidR="00161298">
            <w:fldChar w:fldCharType="separate"/>
          </w:r>
          <w:r w:rsidR="005A0285">
            <w:t>5</w:t>
          </w:r>
          <w:r w:rsidR="00161298">
            <w:fldChar w:fldCharType="end"/>
          </w:r>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1F8D"/>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6129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0285"/>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8E7"/>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greece/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greece/basic-elements" TargetMode="External"/><Relationship Id="rId11" Type="http://schemas.openxmlformats.org/officeDocument/2006/relationships/hyperlink" Target="https://nn-brand.com/index.cfm/greece/image-bank/" TargetMode="External"/><Relationship Id="rId12" Type="http://schemas.openxmlformats.org/officeDocument/2006/relationships/hyperlink" Target="https://nn-brand.com/index.cfm/greece/my-selection/" TargetMode="External"/><Relationship Id="rId13" Type="http://schemas.openxmlformats.org/officeDocument/2006/relationships/hyperlink" Target="https://nn-brand.com/index.cfm/greece/my-transfer/" TargetMode="External"/><Relationship Id="rId14" Type="http://schemas.openxmlformats.org/officeDocument/2006/relationships/hyperlink" Target="https://nn-brand.com/index.cfm/greece/brand-showcase/" TargetMode="External"/><Relationship Id="rId15" Type="http://schemas.openxmlformats.org/officeDocument/2006/relationships/hyperlink" Target="https://nn-brand.com/index.cfm/greece/image-bank/" TargetMode="External"/><Relationship Id="rId16" Type="http://schemas.openxmlformats.org/officeDocument/2006/relationships/hyperlink" Target="https://nn-brand.com/index.cfm/greece/my-selection/" TargetMode="External"/><Relationship Id="rId17" Type="http://schemas.openxmlformats.org/officeDocument/2006/relationships/hyperlink" Target="https://nn-brand.com/index.cfm/greece/my-transfer/" TargetMode="External"/><Relationship Id="rId18" Type="http://schemas.openxmlformats.org/officeDocument/2006/relationships/hyperlink" Target="https://nn-brand.com/index.cfm/greece/brand-showcase/" TargetMode="External"/><Relationship Id="rId19" Type="http://schemas.openxmlformats.org/officeDocument/2006/relationships/hyperlink" Target="https://nn-brand.com/index.cfm/greece/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greece/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53088-35E9-5E4F-8B85-3B32C8BA6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3</TotalTime>
  <Pages>5</Pages>
  <Words>976</Words>
  <Characters>5566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6529</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3</cp:revision>
  <cp:lastPrinted>2015-12-10T18:42:00Z</cp:lastPrinted>
  <dcterms:created xsi:type="dcterms:W3CDTF">2016-01-21T13:30:00Z</dcterms:created>
  <dcterms:modified xsi:type="dcterms:W3CDTF">2016-01-21T14:01:00Z</dcterms:modified>
</cp:coreProperties>
</file>