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26273646"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w:t>
        </w:r>
        <w:r w:rsidR="00DE24DF">
          <w:rPr>
            <w:rStyle w:val="Hyperlink"/>
          </w:rPr>
          <w:t>japan</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644D2C9A"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DE24DF">
          <w:rPr>
            <w:rStyle w:val="Hyperlink"/>
          </w:rPr>
          <w:t>japan</w:t>
        </w:r>
        <w:r w:rsidRPr="007B3C65">
          <w:rPr>
            <w:rStyle w:val="Hyperlink"/>
          </w:rPr>
          <w:t>/brand</w:t>
        </w:r>
      </w:hyperlink>
    </w:p>
    <w:p w14:paraId="3BA8A218" w14:textId="6F5DA53F"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DE24DF">
          <w:rPr>
            <w:rStyle w:val="Hyperlink"/>
          </w:rPr>
          <w:t>japan</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35A97A41"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DE24DF">
          <w:rPr>
            <w:rStyle w:val="Hyperlink"/>
            <w:b w:val="0"/>
            <w:color w:val="A6A6A6" w:themeColor="background1" w:themeShade="A6"/>
          </w:rPr>
          <w:t>japan</w:t>
        </w:r>
        <w:r w:rsidR="007B3C65" w:rsidRPr="007B3C65">
          <w:rPr>
            <w:rStyle w:val="Hyperlink"/>
            <w:b w:val="0"/>
            <w:color w:val="A6A6A6" w:themeColor="background1" w:themeShade="A6"/>
          </w:rPr>
          <w:t>/image-bank/</w:t>
        </w:r>
      </w:hyperlink>
    </w:p>
    <w:p w14:paraId="65B3D3DA" w14:textId="1797D820"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DE24DF">
          <w:rPr>
            <w:rStyle w:val="Hyperlink"/>
            <w:b w:val="0"/>
            <w:color w:val="A6A6A6" w:themeColor="background1" w:themeShade="A6"/>
          </w:rPr>
          <w:t>japan</w:t>
        </w:r>
        <w:r w:rsidR="007B3C65" w:rsidRPr="007B3C65">
          <w:rPr>
            <w:rStyle w:val="Hyperlink"/>
            <w:b w:val="0"/>
            <w:color w:val="A6A6A6" w:themeColor="background1" w:themeShade="A6"/>
          </w:rPr>
          <w:t>/my-selection/</w:t>
        </w:r>
      </w:hyperlink>
    </w:p>
    <w:p w14:paraId="3AAE814C" w14:textId="0BAC0190"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DE24DF">
          <w:rPr>
            <w:rStyle w:val="Hyperlink"/>
            <w:b w:val="0"/>
            <w:color w:val="A6A6A6" w:themeColor="background1" w:themeShade="A6"/>
          </w:rPr>
          <w:t>japan</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5004B0B8"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w:t>
        </w:r>
        <w:r w:rsidR="00DE24DF">
          <w:rPr>
            <w:rStyle w:val="Hyperlink"/>
            <w:color w:val="A6A6A6" w:themeColor="background1" w:themeShade="A6"/>
          </w:rPr>
          <w:t>japan</w:t>
        </w:r>
        <w:r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1BD14721"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DE24DF">
          <w:rPr>
            <w:rStyle w:val="Hyperlink"/>
            <w:color w:val="A6A6A6" w:themeColor="background1" w:themeShade="A6"/>
          </w:rPr>
          <w:t>japan</w:t>
        </w:r>
        <w:r w:rsidR="007B3C65" w:rsidRPr="007B3C65">
          <w:rPr>
            <w:rStyle w:val="Hyperlink"/>
            <w:color w:val="A6A6A6" w:themeColor="background1" w:themeShade="A6"/>
          </w:rPr>
          <w:t>/image-bank/</w:t>
        </w:r>
      </w:hyperlink>
    </w:p>
    <w:p w14:paraId="3A9643F8" w14:textId="3000DD74"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DE24DF">
          <w:rPr>
            <w:rStyle w:val="Hyperlink"/>
            <w:color w:val="A6A6A6" w:themeColor="background1" w:themeShade="A6"/>
          </w:rPr>
          <w:t>japan</w:t>
        </w:r>
        <w:r w:rsidR="007B3C65" w:rsidRPr="007B3C65">
          <w:rPr>
            <w:rStyle w:val="Hyperlink"/>
            <w:color w:val="A6A6A6" w:themeColor="background1" w:themeShade="A6"/>
          </w:rPr>
          <w:t>/my</w:t>
        </w:r>
        <w:bookmarkStart w:id="0" w:name="_GoBack"/>
        <w:bookmarkEnd w:id="0"/>
        <w:r w:rsidR="007B3C65" w:rsidRPr="007B3C65">
          <w:rPr>
            <w:rStyle w:val="Hyperlink"/>
            <w:color w:val="A6A6A6" w:themeColor="background1" w:themeShade="A6"/>
          </w:rPr>
          <w:t>-selection/</w:t>
        </w:r>
      </w:hyperlink>
    </w:p>
    <w:p w14:paraId="6BEAD6E0" w14:textId="323C3AE9"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DE24DF">
          <w:rPr>
            <w:rStyle w:val="Hyperlink"/>
            <w:color w:val="A6A6A6" w:themeColor="background1" w:themeShade="A6"/>
          </w:rPr>
          <w:t>japan</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126D5A8C"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DE24DF">
          <w:rPr>
            <w:rStyle w:val="Hyperlink"/>
            <w:color w:val="A6A6A6" w:themeColor="background1" w:themeShade="A6"/>
          </w:rPr>
          <w:t>japan</w:t>
        </w:r>
        <w:r w:rsidR="007B3C65" w:rsidRPr="007B3C65">
          <w:rPr>
            <w:rStyle w:val="Hyperlink"/>
            <w:color w:val="A6A6A6" w:themeColor="background1" w:themeShade="A6"/>
          </w:rPr>
          <w:t>/</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7AEEDACF"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DE24DF">
          <w:rPr>
            <w:rStyle w:val="Hyperlink"/>
            <w:color w:val="A6A6A6" w:themeColor="background1" w:themeShade="A6"/>
          </w:rPr>
          <w:t>japan</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8D790" w14:textId="77777777" w:rsidR="00AA3891" w:rsidRDefault="00AA3891">
      <w:r>
        <w:separator/>
      </w:r>
    </w:p>
  </w:endnote>
  <w:endnote w:type="continuationSeparator" w:id="0">
    <w:p w14:paraId="67CABB83" w14:textId="77777777" w:rsidR="00AA3891" w:rsidRDefault="00AA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F2F99" w14:textId="77777777" w:rsidR="00AA3891" w:rsidRDefault="00AA3891">
      <w:r>
        <w:separator/>
      </w:r>
    </w:p>
  </w:footnote>
  <w:footnote w:type="continuationSeparator" w:id="0">
    <w:p w14:paraId="09EC0C84" w14:textId="77777777" w:rsidR="00AA3891" w:rsidRDefault="00AA389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DE24DF">
            <w:t>5</w:t>
          </w:r>
          <w:r>
            <w:fldChar w:fldCharType="end"/>
          </w:r>
          <w:r>
            <w:t xml:space="preserve"> of </w:t>
          </w:r>
          <w:fldSimple w:instr=" SECTIONPAGES   \* MERGEFORMAT ">
            <w:r w:rsidR="00DE24DF">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DE24DF">
            <w:t>1</w:t>
          </w:r>
          <w:r w:rsidRPr="00AE6C45">
            <w:fldChar w:fldCharType="end"/>
          </w:r>
          <w:r w:rsidRPr="00AE6C45">
            <w:t xml:space="preserve"> of </w:t>
          </w:r>
          <w:fldSimple w:instr=" SECTIONPAGES   \* MERGEFORMAT ">
            <w:r w:rsidR="00DE24DF">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1F8D"/>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A27EB"/>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B08A4"/>
    <w:rsid w:val="002B1AAD"/>
    <w:rsid w:val="002B2998"/>
    <w:rsid w:val="002B2A69"/>
    <w:rsid w:val="002B64EE"/>
    <w:rsid w:val="002C1748"/>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D36A4"/>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611A8"/>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A7B0D"/>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3891"/>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D7E03"/>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4DF"/>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japan/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japan/basic-elements" TargetMode="External"/><Relationship Id="rId11" Type="http://schemas.openxmlformats.org/officeDocument/2006/relationships/hyperlink" Target="https://nn-brand.com/index.cfm/japan/image-bank/" TargetMode="External"/><Relationship Id="rId12" Type="http://schemas.openxmlformats.org/officeDocument/2006/relationships/hyperlink" Target="https://nn-brand.com/index.cfm/japan/my-selection/" TargetMode="External"/><Relationship Id="rId13" Type="http://schemas.openxmlformats.org/officeDocument/2006/relationships/hyperlink" Target="https://nn-brand.com/index.cfm/japan/my-transfer/" TargetMode="External"/><Relationship Id="rId14" Type="http://schemas.openxmlformats.org/officeDocument/2006/relationships/hyperlink" Target="https://nn-brand.com/index.cfm/japan/brand-showcase/" TargetMode="External"/><Relationship Id="rId15" Type="http://schemas.openxmlformats.org/officeDocument/2006/relationships/hyperlink" Target="https://nn-brand.com/index.cfm/japan/image-bank/" TargetMode="External"/><Relationship Id="rId16" Type="http://schemas.openxmlformats.org/officeDocument/2006/relationships/hyperlink" Target="https://nn-brand.com/index.cfm/japan/my-selection/" TargetMode="External"/><Relationship Id="rId17" Type="http://schemas.openxmlformats.org/officeDocument/2006/relationships/hyperlink" Target="https://nn-brand.com/index.cfm/japan/my-transfer/" TargetMode="External"/><Relationship Id="rId18" Type="http://schemas.openxmlformats.org/officeDocument/2006/relationships/hyperlink" Target="https://nn-brand.com/index.cfm/japan/brand-showcase/" TargetMode="External"/><Relationship Id="rId19" Type="http://schemas.openxmlformats.org/officeDocument/2006/relationships/hyperlink" Target="https://nn-brand.com/index.cfm/japan/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japan/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69A18-3764-A742-8C0D-6F1431CE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2</TotalTime>
  <Pages>5</Pages>
  <Words>972</Words>
  <Characters>5546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6505</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3</cp:revision>
  <cp:lastPrinted>2015-12-10T18:42:00Z</cp:lastPrinted>
  <dcterms:created xsi:type="dcterms:W3CDTF">2016-01-21T13:41:00Z</dcterms:created>
  <dcterms:modified xsi:type="dcterms:W3CDTF">2016-01-21T13:43:00Z</dcterms:modified>
</cp:coreProperties>
</file>