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4E1080EE"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w:t>
        </w:r>
        <w:bookmarkStart w:id="0" w:name="_GoBack"/>
        <w:r w:rsidR="007B3C65" w:rsidRPr="00AF0599">
          <w:rPr>
            <w:rStyle w:val="Hyperlink"/>
          </w:rPr>
          <w:t>ttp</w:t>
        </w:r>
        <w:bookmarkEnd w:id="0"/>
        <w:r w:rsidR="007B3C65" w:rsidRPr="00AF0599">
          <w:rPr>
            <w:rStyle w:val="Hyperlink"/>
          </w:rPr>
          <w:t>s://nn-brand.com/index.cfm/</w:t>
        </w:r>
        <w:r w:rsidR="00845B08">
          <w:rPr>
            <w:rStyle w:val="Hyperlink"/>
          </w:rPr>
          <w:t>luxembourg</w:t>
        </w:r>
        <w:r w:rsidR="007B3C65" w:rsidRPr="00AF0599">
          <w:rPr>
            <w:rStyle w:val="Hyperlink"/>
          </w:rPr>
          <w:t>/brand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5E463BF3"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845B08">
          <w:rPr>
            <w:rStyle w:val="Hyperlink"/>
          </w:rPr>
          <w:t>luxembourg</w:t>
        </w:r>
        <w:r w:rsidRPr="007B3C65">
          <w:rPr>
            <w:rStyle w:val="Hyperlink"/>
          </w:rPr>
          <w:t>/brand</w:t>
        </w:r>
      </w:hyperlink>
    </w:p>
    <w:p w14:paraId="3BA8A218" w14:textId="29D92AB7"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845B08">
          <w:rPr>
            <w:rStyle w:val="Hyperlink"/>
          </w:rPr>
          <w:t>luxembourg</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1246B6EA"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845B08">
          <w:rPr>
            <w:rStyle w:val="Hyperlink"/>
            <w:b w:val="0"/>
            <w:color w:val="A6A6A6" w:themeColor="background1" w:themeShade="A6"/>
          </w:rPr>
          <w:t>luxembourg</w:t>
        </w:r>
        <w:r w:rsidR="007B3C65" w:rsidRPr="007B3C65">
          <w:rPr>
            <w:rStyle w:val="Hyperlink"/>
            <w:b w:val="0"/>
            <w:color w:val="A6A6A6" w:themeColor="background1" w:themeShade="A6"/>
          </w:rPr>
          <w:t>/image-bank/</w:t>
        </w:r>
      </w:hyperlink>
    </w:p>
    <w:p w14:paraId="65B3D3DA" w14:textId="040DB7A9"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845B08">
          <w:rPr>
            <w:rStyle w:val="Hyperlink"/>
            <w:b w:val="0"/>
            <w:color w:val="A6A6A6" w:themeColor="background1" w:themeShade="A6"/>
          </w:rPr>
          <w:t>luxembourg</w:t>
        </w:r>
        <w:r w:rsidR="007B3C65" w:rsidRPr="007B3C65">
          <w:rPr>
            <w:rStyle w:val="Hyperlink"/>
            <w:b w:val="0"/>
            <w:color w:val="A6A6A6" w:themeColor="background1" w:themeShade="A6"/>
          </w:rPr>
          <w:t>/my-selection/</w:t>
        </w:r>
      </w:hyperlink>
    </w:p>
    <w:p w14:paraId="3AAE814C" w14:textId="0F4D33BE"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845B08">
          <w:rPr>
            <w:rStyle w:val="Hyperlink"/>
            <w:b w:val="0"/>
            <w:color w:val="A6A6A6" w:themeColor="background1" w:themeShade="A6"/>
          </w:rPr>
          <w:t>luxembourg</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6E0523D5" w:rsidR="007B3C65" w:rsidRPr="007B3C65" w:rsidRDefault="007B3C65" w:rsidP="001E18A0">
      <w:pPr>
        <w:pStyle w:val="BodytextNN"/>
        <w:suppressAutoHyphens/>
        <w:outlineLvl w:val="0"/>
        <w:rPr>
          <w:color w:val="A6A6A6" w:themeColor="background1" w:themeShade="A6"/>
        </w:rPr>
      </w:pPr>
      <w:hyperlink r:id="rId14" w:history="1">
        <w:r w:rsidRPr="007B3C65">
          <w:rPr>
            <w:rStyle w:val="Hyperlink"/>
            <w:color w:val="A6A6A6" w:themeColor="background1" w:themeShade="A6"/>
          </w:rPr>
          <w:t>https://nn-brand.com/index.cfm/</w:t>
        </w:r>
        <w:r w:rsidR="00845B08">
          <w:rPr>
            <w:rStyle w:val="Hyperlink"/>
            <w:color w:val="A6A6A6" w:themeColor="background1" w:themeShade="A6"/>
          </w:rPr>
          <w:t>luxembourg</w:t>
        </w:r>
        <w:r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19E1B3EC"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845B08">
          <w:rPr>
            <w:rStyle w:val="Hyperlink"/>
            <w:color w:val="A6A6A6" w:themeColor="background1" w:themeShade="A6"/>
          </w:rPr>
          <w:t>luxembourg</w:t>
        </w:r>
        <w:r w:rsidR="007B3C65" w:rsidRPr="007B3C65">
          <w:rPr>
            <w:rStyle w:val="Hyperlink"/>
            <w:color w:val="A6A6A6" w:themeColor="background1" w:themeShade="A6"/>
          </w:rPr>
          <w:t>/image-bank/</w:t>
        </w:r>
      </w:hyperlink>
    </w:p>
    <w:p w14:paraId="3A9643F8" w14:textId="43E8DAD0"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845B08">
          <w:rPr>
            <w:rStyle w:val="Hyperlink"/>
            <w:color w:val="A6A6A6" w:themeColor="background1" w:themeShade="A6"/>
          </w:rPr>
          <w:t>luxembourg</w:t>
        </w:r>
        <w:r w:rsidR="007B3C65" w:rsidRPr="007B3C65">
          <w:rPr>
            <w:rStyle w:val="Hyperlink"/>
            <w:color w:val="A6A6A6" w:themeColor="background1" w:themeShade="A6"/>
          </w:rPr>
          <w:t>/my-selection/</w:t>
        </w:r>
      </w:hyperlink>
    </w:p>
    <w:p w14:paraId="6BEAD6E0" w14:textId="1EB0EFCC"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845B08">
          <w:rPr>
            <w:rStyle w:val="Hyperlink"/>
            <w:color w:val="A6A6A6" w:themeColor="background1" w:themeShade="A6"/>
          </w:rPr>
          <w:t>luxembourg</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2871582B"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845B08">
          <w:rPr>
            <w:rStyle w:val="Hyperlink"/>
            <w:color w:val="A6A6A6" w:themeColor="background1" w:themeShade="A6"/>
          </w:rPr>
          <w:t>luxembourg</w:t>
        </w:r>
        <w:r w:rsidR="007B3C65" w:rsidRPr="007B3C65">
          <w:rPr>
            <w:rStyle w:val="Hyperlink"/>
            <w:color w:val="A6A6A6" w:themeColor="background1" w:themeShade="A6"/>
          </w:rPr>
          <w:t>/</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55A7BE6E"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845B08">
          <w:rPr>
            <w:rStyle w:val="Hyperlink"/>
            <w:color w:val="A6A6A6" w:themeColor="background1" w:themeShade="A6"/>
          </w:rPr>
          <w:t>luxembourg</w:t>
        </w:r>
        <w:r w:rsidR="007B3C65" w:rsidRPr="007B3C65">
          <w:rPr>
            <w:rStyle w:val="Hyperlink"/>
            <w:color w:val="A6A6A6" w:themeColor="background1" w:themeShade="A6"/>
          </w:rPr>
          <w:t>/brand-showcase/</w:t>
        </w:r>
      </w:hyperlink>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4F731" w14:textId="77777777" w:rsidR="004E1EED" w:rsidRDefault="004E1EED">
      <w:r>
        <w:separator/>
      </w:r>
    </w:p>
  </w:endnote>
  <w:endnote w:type="continuationSeparator" w:id="0">
    <w:p w14:paraId="78AA4AA2" w14:textId="77777777" w:rsidR="004E1EED" w:rsidRDefault="004E1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5BE36" w14:textId="77777777" w:rsidR="004E1EED" w:rsidRDefault="004E1EED">
      <w:r>
        <w:separator/>
      </w:r>
    </w:p>
  </w:footnote>
  <w:footnote w:type="continuationSeparator" w:id="0">
    <w:p w14:paraId="3E34BF14" w14:textId="77777777" w:rsidR="004E1EED" w:rsidRDefault="004E1EE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845B08">
            <w:t>2</w:t>
          </w:r>
          <w:r>
            <w:fldChar w:fldCharType="end"/>
          </w:r>
          <w:r>
            <w:t xml:space="preserve"> of </w:t>
          </w:r>
          <w:fldSimple w:instr=" SECTIONPAGES   \* MERGEFORMAT ">
            <w:r w:rsidR="00845B08">
              <w:t>5</w:t>
            </w:r>
          </w:fldSimple>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845B08">
            <w:t>1</w:t>
          </w:r>
          <w:r w:rsidRPr="00AE6C45">
            <w:fldChar w:fldCharType="end"/>
          </w:r>
          <w:r w:rsidRPr="00AE6C45">
            <w:t xml:space="preserve"> of </w:t>
          </w:r>
          <w:fldSimple w:instr=" SECTIONPAGES   \* MERGEFORMAT ">
            <w:r w:rsidR="00845B08">
              <w:t>5</w:t>
            </w:r>
          </w:fldSimple>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40D6"/>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2ABF"/>
    <w:rsid w:val="000C514A"/>
    <w:rsid w:val="000C58FC"/>
    <w:rsid w:val="000C73C5"/>
    <w:rsid w:val="000C7B3E"/>
    <w:rsid w:val="000D5300"/>
    <w:rsid w:val="000D5580"/>
    <w:rsid w:val="000D6AB7"/>
    <w:rsid w:val="000E11AB"/>
    <w:rsid w:val="000E55A1"/>
    <w:rsid w:val="000E6E43"/>
    <w:rsid w:val="000F0BBB"/>
    <w:rsid w:val="000F1F8D"/>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A27EB"/>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314C"/>
    <w:rsid w:val="002B08A4"/>
    <w:rsid w:val="002B1AAD"/>
    <w:rsid w:val="002B2998"/>
    <w:rsid w:val="002B2A69"/>
    <w:rsid w:val="002B64EE"/>
    <w:rsid w:val="002C1748"/>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D36A4"/>
    <w:rsid w:val="004E0B68"/>
    <w:rsid w:val="004E1C45"/>
    <w:rsid w:val="004E1EED"/>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079B8"/>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479C"/>
    <w:rsid w:val="0073272F"/>
    <w:rsid w:val="00732B15"/>
    <w:rsid w:val="007358BA"/>
    <w:rsid w:val="007361EE"/>
    <w:rsid w:val="00736D3D"/>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45B08"/>
    <w:rsid w:val="0085133F"/>
    <w:rsid w:val="00854B34"/>
    <w:rsid w:val="008611A8"/>
    <w:rsid w:val="0086137E"/>
    <w:rsid w:val="00864B00"/>
    <w:rsid w:val="008652E9"/>
    <w:rsid w:val="008736AE"/>
    <w:rsid w:val="00876BBB"/>
    <w:rsid w:val="008775D3"/>
    <w:rsid w:val="00877A5D"/>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A7B0D"/>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3406"/>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D7E03"/>
    <w:rsid w:val="00CE2BA6"/>
    <w:rsid w:val="00CE5AC3"/>
    <w:rsid w:val="00CE7B18"/>
    <w:rsid w:val="00CF2B0C"/>
    <w:rsid w:val="00D00FD3"/>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4DF"/>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B05A8"/>
    <w:rsid w:val="00FB22AF"/>
    <w:rsid w:val="00FB3386"/>
    <w:rsid w:val="00FB7F9C"/>
    <w:rsid w:val="00FC25E1"/>
    <w:rsid w:val="00FC3A82"/>
    <w:rsid w:val="00FC3FA5"/>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luxembourg/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luxembourg/basic-elements" TargetMode="External"/><Relationship Id="rId11" Type="http://schemas.openxmlformats.org/officeDocument/2006/relationships/hyperlink" Target="https://nn-brand.com/index.cfm/luxembourg/image-bank/" TargetMode="External"/><Relationship Id="rId12" Type="http://schemas.openxmlformats.org/officeDocument/2006/relationships/hyperlink" Target="https://nn-brand.com/index.cfm/luxembourg/my-selection/" TargetMode="External"/><Relationship Id="rId13" Type="http://schemas.openxmlformats.org/officeDocument/2006/relationships/hyperlink" Target="https://nn-brand.com/index.cfm/luxembourg/my-transfer/" TargetMode="External"/><Relationship Id="rId14" Type="http://schemas.openxmlformats.org/officeDocument/2006/relationships/hyperlink" Target="https://nn-brand.com/index.cfm/luxembourg/brand-showcase/" TargetMode="External"/><Relationship Id="rId15" Type="http://schemas.openxmlformats.org/officeDocument/2006/relationships/hyperlink" Target="https://nn-brand.com/index.cfm/luxembourg/image-bank/" TargetMode="External"/><Relationship Id="rId16" Type="http://schemas.openxmlformats.org/officeDocument/2006/relationships/hyperlink" Target="https://nn-brand.com/index.cfm/luxembourg/my-selection/" TargetMode="External"/><Relationship Id="rId17" Type="http://schemas.openxmlformats.org/officeDocument/2006/relationships/hyperlink" Target="https://nn-brand.com/index.cfm/luxembourg/my-transfer/" TargetMode="External"/><Relationship Id="rId18" Type="http://schemas.openxmlformats.org/officeDocument/2006/relationships/hyperlink" Target="https://nn-brand.com/index.cfm/luxembourg/brand-showcase/" TargetMode="External"/><Relationship Id="rId19" Type="http://schemas.openxmlformats.org/officeDocument/2006/relationships/hyperlink" Target="https://nn-brand.com/index.cfm/luxembourg/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luxembourg/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62760-A998-A74F-BD52-775E43234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3</TotalTime>
  <Pages>5</Pages>
  <Words>990</Words>
  <Characters>5648</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6625</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3</cp:revision>
  <cp:lastPrinted>2015-12-10T18:42:00Z</cp:lastPrinted>
  <dcterms:created xsi:type="dcterms:W3CDTF">2016-01-21T13:43:00Z</dcterms:created>
  <dcterms:modified xsi:type="dcterms:W3CDTF">2016-01-21T13:47:00Z</dcterms:modified>
</cp:coreProperties>
</file>