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5EAA476F"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73333E">
          <w:rPr>
            <w:rStyle w:val="Hyperlink"/>
          </w:rPr>
          <w:t>n</w:t>
        </w:r>
        <w:r w:rsidR="0073333E">
          <w:rPr>
            <w:rStyle w:val="Hyperlink"/>
          </w:rPr>
          <w:t>n</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3A55E081"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73333E">
          <w:rPr>
            <w:rStyle w:val="Hyperlink"/>
          </w:rPr>
          <w:t>nn</w:t>
        </w:r>
        <w:r w:rsidRPr="007B3C65">
          <w:rPr>
            <w:rStyle w:val="Hyperlink"/>
          </w:rPr>
          <w:t>/brand</w:t>
        </w:r>
      </w:hyperlink>
    </w:p>
    <w:p w14:paraId="3BA8A218" w14:textId="1FC083AF"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73333E">
          <w:rPr>
            <w:rStyle w:val="Hyperlink"/>
          </w:rPr>
          <w:t>nn</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6CF5C92B"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73333E">
          <w:rPr>
            <w:rStyle w:val="Hyperlink"/>
            <w:b w:val="0"/>
            <w:color w:val="A6A6A6" w:themeColor="background1" w:themeShade="A6"/>
          </w:rPr>
          <w:t>nn</w:t>
        </w:r>
        <w:r w:rsidR="007B3C65" w:rsidRPr="007B3C65">
          <w:rPr>
            <w:rStyle w:val="Hyperlink"/>
            <w:b w:val="0"/>
            <w:color w:val="A6A6A6" w:themeColor="background1" w:themeShade="A6"/>
          </w:rPr>
          <w:t>/image-bank/</w:t>
        </w:r>
      </w:hyperlink>
    </w:p>
    <w:p w14:paraId="65B3D3DA" w14:textId="14F5927C"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73333E">
          <w:rPr>
            <w:rStyle w:val="Hyperlink"/>
            <w:b w:val="0"/>
            <w:color w:val="A6A6A6" w:themeColor="background1" w:themeShade="A6"/>
          </w:rPr>
          <w:t>nn</w:t>
        </w:r>
        <w:r w:rsidR="007B3C65" w:rsidRPr="007B3C65">
          <w:rPr>
            <w:rStyle w:val="Hyperlink"/>
            <w:b w:val="0"/>
            <w:color w:val="A6A6A6" w:themeColor="background1" w:themeShade="A6"/>
          </w:rPr>
          <w:t>/my-selection/</w:t>
        </w:r>
      </w:hyperlink>
    </w:p>
    <w:p w14:paraId="3AAE814C" w14:textId="29AD21F0"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73333E">
          <w:rPr>
            <w:rStyle w:val="Hyperlink"/>
            <w:b w:val="0"/>
            <w:color w:val="A6A6A6" w:themeColor="background1" w:themeShade="A6"/>
          </w:rPr>
          <w:t>nn</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17D8E432" w:rsidR="007B3C65" w:rsidRPr="007B3C65" w:rsidRDefault="00E94322" w:rsidP="001E18A0">
      <w:pPr>
        <w:pStyle w:val="BodytextNN"/>
        <w:suppressAutoHyphens/>
        <w:outlineLvl w:val="0"/>
        <w:rPr>
          <w:color w:val="A6A6A6" w:themeColor="background1" w:themeShade="A6"/>
        </w:rPr>
      </w:pPr>
      <w:hyperlink r:id="rId14" w:history="1">
        <w:r w:rsidR="007B3C65" w:rsidRPr="007B3C65">
          <w:rPr>
            <w:rStyle w:val="Hyperlink"/>
            <w:color w:val="A6A6A6" w:themeColor="background1" w:themeShade="A6"/>
          </w:rPr>
          <w:t>https://nn-brand.com/index.cfm/</w:t>
        </w:r>
        <w:r w:rsidR="0073333E">
          <w:rPr>
            <w:rStyle w:val="Hyperlink"/>
            <w:color w:val="A6A6A6" w:themeColor="background1" w:themeShade="A6"/>
          </w:rPr>
          <w:t>nn</w:t>
        </w:r>
        <w:r w:rsidR="007B3C65"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1AAE288B"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73333E">
          <w:rPr>
            <w:rStyle w:val="Hyperlink"/>
            <w:color w:val="A6A6A6" w:themeColor="background1" w:themeShade="A6"/>
          </w:rPr>
          <w:t>nn</w:t>
        </w:r>
        <w:r w:rsidR="007B3C65" w:rsidRPr="007B3C65">
          <w:rPr>
            <w:rStyle w:val="Hyperlink"/>
            <w:color w:val="A6A6A6" w:themeColor="background1" w:themeShade="A6"/>
          </w:rPr>
          <w:t>/image-bank/</w:t>
        </w:r>
      </w:hyperlink>
    </w:p>
    <w:p w14:paraId="3A9643F8" w14:textId="74811599"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73333E">
          <w:rPr>
            <w:rStyle w:val="Hyperlink"/>
            <w:color w:val="A6A6A6" w:themeColor="background1" w:themeShade="A6"/>
          </w:rPr>
          <w:t>nn</w:t>
        </w:r>
        <w:r w:rsidR="007B3C65" w:rsidRPr="007B3C65">
          <w:rPr>
            <w:rStyle w:val="Hyperlink"/>
            <w:color w:val="A6A6A6" w:themeColor="background1" w:themeShade="A6"/>
          </w:rPr>
          <w:t>/my-selection/</w:t>
        </w:r>
      </w:hyperlink>
    </w:p>
    <w:p w14:paraId="6BEAD6E0" w14:textId="4B6849AF"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73333E">
          <w:rPr>
            <w:rStyle w:val="Hyperlink"/>
            <w:color w:val="A6A6A6" w:themeColor="background1" w:themeShade="A6"/>
          </w:rPr>
          <w:t>nn</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31A64626"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73333E">
          <w:rPr>
            <w:rStyle w:val="Hyperlink"/>
            <w:color w:val="A6A6A6" w:themeColor="background1" w:themeShade="A6"/>
          </w:rPr>
          <w:t>nn</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3A377605"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73333E">
          <w:rPr>
            <w:rStyle w:val="Hyperlink"/>
            <w:color w:val="A6A6A6" w:themeColor="background1" w:themeShade="A6"/>
          </w:rPr>
          <w:t>nn</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bookmarkStart w:id="0" w:name="_GoBack"/>
      <w:bookmarkEnd w:id="0"/>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B438B" w14:textId="77777777" w:rsidR="00E94322" w:rsidRDefault="00E94322">
      <w:r>
        <w:separator/>
      </w:r>
    </w:p>
  </w:endnote>
  <w:endnote w:type="continuationSeparator" w:id="0">
    <w:p w14:paraId="43BD4CE6" w14:textId="77777777" w:rsidR="00E94322" w:rsidRDefault="00E9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78E9E" w14:textId="77777777" w:rsidR="00E94322" w:rsidRDefault="00E94322">
      <w:r>
        <w:separator/>
      </w:r>
    </w:p>
  </w:footnote>
  <w:footnote w:type="continuationSeparator" w:id="0">
    <w:p w14:paraId="4FC6CA78" w14:textId="77777777" w:rsidR="00E94322" w:rsidRDefault="00E943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73333E">
            <w:t>5</w:t>
          </w:r>
          <w:r>
            <w:fldChar w:fldCharType="end"/>
          </w:r>
          <w:r>
            <w:t xml:space="preserve"> of </w:t>
          </w:r>
          <w:r w:rsidR="00E94322">
            <w:fldChar w:fldCharType="begin"/>
          </w:r>
          <w:r w:rsidR="00E94322">
            <w:instrText xml:space="preserve"> SECTIONPAGES   \* MERGE</w:instrText>
          </w:r>
          <w:r w:rsidR="00E94322">
            <w:instrText xml:space="preserve">FORMAT </w:instrText>
          </w:r>
          <w:r w:rsidR="00E94322">
            <w:fldChar w:fldCharType="separate"/>
          </w:r>
          <w:r w:rsidR="0073333E">
            <w:t>5</w:t>
          </w:r>
          <w:r w:rsidR="00E94322">
            <w:fldChar w:fldCharType="end"/>
          </w:r>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73333E">
            <w:t>1</w:t>
          </w:r>
          <w:r w:rsidRPr="00AE6C45">
            <w:fldChar w:fldCharType="end"/>
          </w:r>
          <w:r w:rsidRPr="00AE6C45">
            <w:t xml:space="preserve"> of </w:t>
          </w:r>
          <w:r w:rsidR="00E94322">
            <w:fldChar w:fldCharType="begin"/>
          </w:r>
          <w:r w:rsidR="00E94322">
            <w:instrText xml:space="preserve"> SECTIONPAGES   \* MERGEFORMAT </w:instrText>
          </w:r>
          <w:r w:rsidR="00E94322">
            <w:fldChar w:fldCharType="separate"/>
          </w:r>
          <w:r w:rsidR="0073333E">
            <w:t>5</w:t>
          </w:r>
          <w:r w:rsidR="00E94322">
            <w:fldChar w:fldCharType="end"/>
          </w:r>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514A"/>
    <w:rsid w:val="000C58FC"/>
    <w:rsid w:val="000C73C5"/>
    <w:rsid w:val="000C7B3E"/>
    <w:rsid w:val="000D5300"/>
    <w:rsid w:val="000D5580"/>
    <w:rsid w:val="000D6AB7"/>
    <w:rsid w:val="000E11AB"/>
    <w:rsid w:val="000E55A1"/>
    <w:rsid w:val="000E6E43"/>
    <w:rsid w:val="000F0BBB"/>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333E"/>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56E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4322"/>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nn/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nn/basic-elements" TargetMode="External"/><Relationship Id="rId11" Type="http://schemas.openxmlformats.org/officeDocument/2006/relationships/hyperlink" Target="https://nn-brand.com/index.cfm/nn/image-bank/" TargetMode="External"/><Relationship Id="rId12" Type="http://schemas.openxmlformats.org/officeDocument/2006/relationships/hyperlink" Target="https://nn-brand.com/index.cfm/nn/my-selection/" TargetMode="External"/><Relationship Id="rId13" Type="http://schemas.openxmlformats.org/officeDocument/2006/relationships/hyperlink" Target="https://nn-brand.com/index.cfm/nn/my-transfer/" TargetMode="External"/><Relationship Id="rId14" Type="http://schemas.openxmlformats.org/officeDocument/2006/relationships/hyperlink" Target="https://nn-brand.com/index.cfm/nn/brand-showcase/" TargetMode="External"/><Relationship Id="rId15" Type="http://schemas.openxmlformats.org/officeDocument/2006/relationships/hyperlink" Target="https://nn-brand.com/index.cfm/nn/image-bank/" TargetMode="External"/><Relationship Id="rId16" Type="http://schemas.openxmlformats.org/officeDocument/2006/relationships/hyperlink" Target="https://nn-brand.com/index.cfm/nn/my-selection/" TargetMode="External"/><Relationship Id="rId17" Type="http://schemas.openxmlformats.org/officeDocument/2006/relationships/hyperlink" Target="https://nn-brand.com/index.cfm/nn/my-transfer/" TargetMode="External"/><Relationship Id="rId18" Type="http://schemas.openxmlformats.org/officeDocument/2006/relationships/hyperlink" Target="https://nn-brand.com/index.cfm/nn/brand-showcase/" TargetMode="External"/><Relationship Id="rId19" Type="http://schemas.openxmlformats.org/officeDocument/2006/relationships/hyperlink" Target="https://nn-brand.com/index.cfm/nn/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nn/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DE5DA-5808-6945-8652-0BB42621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53</TotalTime>
  <Pages>5</Pages>
  <Words>962</Words>
  <Characters>5484</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6434</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30</cp:revision>
  <cp:lastPrinted>2015-12-10T18:42:00Z</cp:lastPrinted>
  <dcterms:created xsi:type="dcterms:W3CDTF">2016-01-04T16:31:00Z</dcterms:created>
  <dcterms:modified xsi:type="dcterms:W3CDTF">2016-01-21T17:35:00Z</dcterms:modified>
</cp:coreProperties>
</file>