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48A209D2" w14:textId="3654CB46" w:rsidR="001E18A0" w:rsidRPr="00656954" w:rsidRDefault="001E18A0" w:rsidP="001E18A0">
      <w:pPr>
        <w:pStyle w:val="BodytextNN"/>
        <w:suppressAutoHyphens/>
      </w:pPr>
      <w:r w:rsidRPr="00656954">
        <w:t xml:space="preserve">Download our Corporate </w:t>
      </w:r>
      <w:r w:rsidRPr="0069421A">
        <w:t xml:space="preserve">Brochure  at </w:t>
      </w:r>
      <w:r w:rsidR="00905C1C">
        <w:t>{</w:t>
      </w:r>
      <w:r w:rsidR="005416A7">
        <w:t>@</w:t>
      </w:r>
      <w:r w:rsidR="00905C1C">
        <w:t>brand}</w:t>
      </w:r>
      <w:bookmarkStart w:id="0" w:name="_GoBack"/>
      <w:bookmarkEnd w:id="0"/>
    </w:p>
    <w:p w14:paraId="0B5F8766" w14:textId="77777777" w:rsidR="001E18A0" w:rsidRPr="00656954" w:rsidRDefault="001E18A0"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35AD2FCC" w:rsidR="001E18A0" w:rsidRPr="00656954" w:rsidRDefault="001E18A0" w:rsidP="001E18A0">
      <w:pPr>
        <w:pStyle w:val="BodytextNN"/>
        <w:suppressAutoHyphens/>
      </w:pPr>
      <w:r w:rsidRPr="00656954">
        <w:t>More about our brand at https://nn-brand.com/index.cfm</w:t>
      </w:r>
      <w:r>
        <w:t>/</w:t>
      </w:r>
      <w:r w:rsidR="000F54B3">
        <w:t>{</w:t>
      </w:r>
      <w:r w:rsidR="000F54B3" w:rsidRPr="000F54B3">
        <w:t>country</w:t>
      </w:r>
      <w:r w:rsidR="000F54B3">
        <w:t>}</w:t>
      </w:r>
      <w:r>
        <w:t>/</w:t>
      </w:r>
      <w:r w:rsidRPr="00656954">
        <w:t>brand</w:t>
      </w:r>
    </w:p>
    <w:p w14:paraId="3BA8A218" w14:textId="01337B65" w:rsidR="001E18A0" w:rsidRDefault="001E18A0" w:rsidP="001E18A0">
      <w:pPr>
        <w:pStyle w:val="BodytextNN"/>
        <w:suppressAutoHyphens/>
      </w:pPr>
      <w:r w:rsidRPr="00656954">
        <w:t xml:space="preserve">More about the basic elements of our brand identity at </w:t>
      </w:r>
      <w:hyperlink r:id="rId8" w:history="1">
        <w:r w:rsidR="000A73C0" w:rsidRPr="00704D98">
          <w:rPr>
            <w:rStyle w:val="Hyperlink"/>
          </w:rPr>
          <w:t>https://nn-brand.com/index.cfm/{country}/basic-elements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119A40C7" w14:textId="6E9BE691" w:rsidR="004073E7" w:rsidRPr="009C229F" w:rsidRDefault="004073E7" w:rsidP="004073E7">
      <w:pPr>
        <w:pStyle w:val="BodytextboldNN"/>
        <w:suppressAutoHyphens/>
        <w:outlineLvl w:val="0"/>
        <w:rPr>
          <w:b w:val="0"/>
          <w:color w:val="999999"/>
        </w:rPr>
      </w:pPr>
      <w:r w:rsidRPr="009C229F">
        <w:rPr>
          <w:b w:val="0"/>
          <w:color w:val="999999"/>
        </w:rPr>
        <w:t>NN image bank: https://nn-brand.com/index.cfm/{country}/image-bank/</w:t>
      </w:r>
    </w:p>
    <w:p w14:paraId="65B3D3DA" w14:textId="6DE930E6" w:rsidR="004073E7" w:rsidRPr="009C229F" w:rsidRDefault="004073E7" w:rsidP="004073E7">
      <w:pPr>
        <w:pStyle w:val="BodytextboldNN"/>
        <w:suppressAutoHyphens/>
        <w:outlineLvl w:val="0"/>
        <w:rPr>
          <w:b w:val="0"/>
          <w:color w:val="999999"/>
        </w:rPr>
      </w:pPr>
      <w:r w:rsidRPr="009C229F">
        <w:rPr>
          <w:b w:val="0"/>
          <w:color w:val="999999"/>
        </w:rPr>
        <w:t>My selection function: https://nn-brand.com/index.cfm/{country}/my-selection/</w:t>
      </w:r>
    </w:p>
    <w:p w14:paraId="3ED34FED" w14:textId="77777777" w:rsidR="004073E7" w:rsidRPr="009C229F" w:rsidRDefault="004073E7" w:rsidP="004073E7">
      <w:pPr>
        <w:pStyle w:val="BodytextboldNN"/>
        <w:suppressAutoHyphens/>
        <w:outlineLvl w:val="0"/>
        <w:rPr>
          <w:b w:val="0"/>
          <w:color w:val="999999"/>
        </w:rPr>
      </w:pPr>
      <w:r w:rsidRPr="009C229F">
        <w:rPr>
          <w:b w:val="0"/>
          <w:color w:val="999999"/>
        </w:rPr>
        <w:t>NN transfer: https://nn-brand.com/index.cfm/{country}/my-transfer/</w:t>
      </w:r>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4D52F340" w14:textId="0F6C1D18" w:rsidR="001E18A0" w:rsidRPr="009C229F" w:rsidRDefault="001E18A0" w:rsidP="001E18A0">
      <w:pPr>
        <w:pStyle w:val="BodytextNN"/>
        <w:suppressAutoHyphens/>
        <w:outlineLvl w:val="0"/>
        <w:rPr>
          <w:color w:val="999999"/>
        </w:rPr>
      </w:pPr>
      <w:r w:rsidRPr="009C229F">
        <w:rPr>
          <w:color w:val="999999"/>
        </w:rPr>
        <w:t>https://nn-brand.com/index.cfm/</w:t>
      </w:r>
      <w:r w:rsidR="004F6B53" w:rsidRPr="009C229F">
        <w:rPr>
          <w:color w:val="999999"/>
        </w:rPr>
        <w:t>{country}</w:t>
      </w:r>
      <w:r w:rsidRPr="009C229F">
        <w:rPr>
          <w:color w:val="999999"/>
        </w:rPr>
        <w:t>/brand-showcase/</w:t>
      </w:r>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1898B32A" w14:textId="77777777" w:rsidR="00F27A5D" w:rsidRPr="00475774" w:rsidRDefault="001F29DA" w:rsidP="00475774">
      <w:pPr>
        <w:pStyle w:val="Dashedlist1stlevelNN"/>
        <w:ind w:left="284" w:firstLine="0"/>
        <w:rPr>
          <w:color w:val="999999"/>
        </w:rPr>
      </w:pPr>
      <w:r w:rsidRPr="00475774">
        <w:rPr>
          <w:color w:val="999999"/>
        </w:rPr>
        <w:t>NN image bank: https://nn-brand.com/index.cfm/{country}/image-bank/</w:t>
      </w:r>
    </w:p>
    <w:p w14:paraId="0E1E9156" w14:textId="7DFECACF" w:rsidR="001F29DA" w:rsidRPr="00475774" w:rsidRDefault="00F27A5D" w:rsidP="00475774">
      <w:pPr>
        <w:pStyle w:val="Dashedlist1stlevelNN"/>
        <w:ind w:left="284" w:firstLine="0"/>
        <w:rPr>
          <w:color w:val="999999"/>
        </w:rPr>
      </w:pPr>
      <w:r w:rsidRPr="00475774">
        <w:rPr>
          <w:color w:val="999999"/>
        </w:rPr>
        <w:lastRenderedPageBreak/>
        <w:t>My selection function: https://nn-brand.com/index.cfm/{country}/my-selection/</w:t>
      </w:r>
      <w:r w:rsidR="001F29DA" w:rsidRPr="00475774">
        <w:rPr>
          <w:color w:val="999999"/>
        </w:rPr>
        <w:br/>
        <w:t>NN transfer: https://nn-brand.com/index.cfm/{country}/my-transfer/</w:t>
      </w:r>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156E7F66" w14:textId="3ACD58E8" w:rsidR="001F29DA" w:rsidRPr="00475774" w:rsidRDefault="001F29DA" w:rsidP="00475774">
      <w:pPr>
        <w:pStyle w:val="Dashedlist1stlevelNN"/>
        <w:ind w:left="284" w:firstLine="0"/>
        <w:rPr>
          <w:color w:val="999999"/>
        </w:rPr>
      </w:pPr>
      <w:r w:rsidRPr="00475774">
        <w:rPr>
          <w:color w:val="999999"/>
        </w:rPr>
        <w:t>Brand showcase: https://nn-brand.com/index.cfm/{country}/brand-showcase/</w:t>
      </w:r>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6DCACA82" w14:textId="02A47C94" w:rsidR="00DB10AC" w:rsidRPr="00475774" w:rsidRDefault="00DB10AC" w:rsidP="00475774">
      <w:pPr>
        <w:pStyle w:val="Dashedlist1stlevelNN"/>
        <w:ind w:left="284" w:firstLine="0"/>
        <w:rPr>
          <w:color w:val="999999"/>
        </w:rPr>
      </w:pPr>
      <w:r w:rsidRPr="00D6001C">
        <w:rPr>
          <w:color w:val="999999"/>
        </w:rPr>
        <w:t>Brand showcase: https://nn-brand.com/index.cfm/{country}/brand-showcase/</w:t>
      </w:r>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9"/>
      <w:footerReference w:type="default" r:id="rId10"/>
      <w:headerReference w:type="first" r:id="rId11"/>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48F19" w14:textId="77777777" w:rsidR="00673339" w:rsidRDefault="00673339">
      <w:r>
        <w:separator/>
      </w:r>
    </w:p>
  </w:endnote>
  <w:endnote w:type="continuationSeparator" w:id="0">
    <w:p w14:paraId="57640879" w14:textId="77777777" w:rsidR="00673339" w:rsidRDefault="0067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8E3A8" w14:textId="77777777" w:rsidR="00673339" w:rsidRDefault="00673339">
      <w:r>
        <w:separator/>
      </w:r>
    </w:p>
  </w:footnote>
  <w:footnote w:type="continuationSeparator" w:id="0">
    <w:p w14:paraId="44B32327" w14:textId="77777777" w:rsidR="00673339" w:rsidRDefault="0067333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5416A7">
            <w:t>2</w:t>
          </w:r>
          <w:r>
            <w:fldChar w:fldCharType="end"/>
          </w:r>
          <w:r>
            <w:t xml:space="preserve"> of </w:t>
          </w:r>
          <w:r w:rsidR="00673339">
            <w:fldChar w:fldCharType="begin"/>
          </w:r>
          <w:r w:rsidR="00673339">
            <w:instrText xml:space="preserve"> SECTIONPAGES   \* MERGEFORMAT </w:instrText>
          </w:r>
          <w:r w:rsidR="00673339">
            <w:fldChar w:fldCharType="separate"/>
          </w:r>
          <w:r w:rsidR="005416A7">
            <w:t>5</w:t>
          </w:r>
          <w:r w:rsidR="00673339">
            <w:fldChar w:fldCharType="end"/>
          </w:r>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5416A7">
            <w:t>1</w:t>
          </w:r>
          <w:r w:rsidRPr="00AE6C45">
            <w:fldChar w:fldCharType="end"/>
          </w:r>
          <w:r w:rsidRPr="00AE6C45">
            <w:t xml:space="preserve"> of </w:t>
          </w:r>
          <w:r w:rsidR="00673339">
            <w:fldChar w:fldCharType="begin"/>
          </w:r>
          <w:r w:rsidR="00673339">
            <w:instrText xml:space="preserve"> SECTIONPAGES   \* MERGEFORMAT </w:instrText>
          </w:r>
          <w:r w:rsidR="00673339">
            <w:fldChar w:fldCharType="separate"/>
          </w:r>
          <w:r w:rsidR="005416A7">
            <w:t>5</w:t>
          </w:r>
          <w:r w:rsidR="00673339">
            <w:fldChar w:fldCharType="end"/>
          </w:r>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514A"/>
    <w:rsid w:val="000C58FC"/>
    <w:rsid w:val="000C73C5"/>
    <w:rsid w:val="000C7B3E"/>
    <w:rsid w:val="000D5300"/>
    <w:rsid w:val="000D5580"/>
    <w:rsid w:val="000D6AB7"/>
    <w:rsid w:val="000E11AB"/>
    <w:rsid w:val="000E55A1"/>
    <w:rsid w:val="000E6E43"/>
    <w:rsid w:val="000F0BBB"/>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7Bcountry%7D/basic-elements" TargetMode="External"/><Relationship Id="rId9" Type="http://schemas.openxmlformats.org/officeDocument/2006/relationships/header" Target="header1.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80D6-BCE3-CB49-8A30-1991AC0A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47</TotalTime>
  <Pages>5</Pages>
  <Words>869</Words>
  <Characters>4958</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5816</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28</cp:revision>
  <cp:lastPrinted>2015-12-10T18:42:00Z</cp:lastPrinted>
  <dcterms:created xsi:type="dcterms:W3CDTF">2016-01-04T16:31:00Z</dcterms:created>
  <dcterms:modified xsi:type="dcterms:W3CDTF">2016-01-19T16:37:00Z</dcterms:modified>
</cp:coreProperties>
</file>